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F9DBA" w14:textId="77777777" w:rsidR="00BE503D" w:rsidRDefault="00000000">
      <w:pPr>
        <w:pStyle w:val="Title"/>
      </w:pPr>
      <w:r>
        <w:t>Freshservice Post-Go-Live Survey</w:t>
      </w:r>
    </w:p>
    <w:p w14:paraId="6962DF54" w14:textId="1C6165E7" w:rsidR="00BE503D" w:rsidRDefault="00000000">
      <w:r>
        <w:t>This survey form is designed to collect feedback from end</w:t>
      </w:r>
      <w:r w:rsidR="00DA6647">
        <w:t>-</w:t>
      </w:r>
      <w:r>
        <w:t xml:space="preserve">users and stakeholders </w:t>
      </w:r>
      <w:r w:rsidR="00DA6647">
        <w:t>following</w:t>
      </w:r>
      <w:r>
        <w:t xml:space="preserve"> the </w:t>
      </w:r>
      <w:r w:rsidR="00712C74">
        <w:t>implementation</w:t>
      </w:r>
      <w:r>
        <w:t xml:space="preserve"> </w:t>
      </w:r>
      <w:r w:rsidR="00712C74">
        <w:t>of Freshservice</w:t>
      </w:r>
      <w:r>
        <w:t>. It supports ITIL Continual Improvement by helping identify opportunities for enhancement.</w:t>
      </w:r>
    </w:p>
    <w:p w14:paraId="111E95E6" w14:textId="77777777" w:rsidR="00BE503D" w:rsidRDefault="00000000">
      <w:r>
        <w:t>1. How satisfied are you with the Freshservice implementation process? (Very Satisfied / Satisfied / Neutral / Dissatisfied / Very Dissatisfied)</w:t>
      </w:r>
    </w:p>
    <w:p w14:paraId="5D69601C" w14:textId="77777777" w:rsidR="00BE503D" w:rsidRDefault="00000000">
      <w:r>
        <w:t>______________________________________________________________________</w:t>
      </w:r>
    </w:p>
    <w:p w14:paraId="2E98FDEC" w14:textId="77777777" w:rsidR="00BE503D" w:rsidRDefault="00000000">
      <w:r>
        <w:t>______________________________________________________________________</w:t>
      </w:r>
    </w:p>
    <w:p w14:paraId="3E5201DA" w14:textId="77777777" w:rsidR="00BE503D" w:rsidRDefault="00000000">
      <w:r>
        <w:t>2. Were your expectations clearly set and met during the implementation? (Yes / No / Somewhat)</w:t>
      </w:r>
    </w:p>
    <w:p w14:paraId="6B1DEE18" w14:textId="77777777" w:rsidR="00BE503D" w:rsidRDefault="00000000">
      <w:r>
        <w:t>______________________________________________________________________</w:t>
      </w:r>
    </w:p>
    <w:p w14:paraId="7644101E" w14:textId="77777777" w:rsidR="00BE503D" w:rsidRDefault="00000000">
      <w:r>
        <w:t>______________________________________________________________________</w:t>
      </w:r>
    </w:p>
    <w:p w14:paraId="2C2B436A" w14:textId="77777777" w:rsidR="00BE503D" w:rsidRDefault="00000000">
      <w:r>
        <w:t>3. How effective was the communication throughout the project? (Excellent / Good / Fair / Poor)</w:t>
      </w:r>
    </w:p>
    <w:p w14:paraId="12C5FE5F" w14:textId="77777777" w:rsidR="00BE503D" w:rsidRDefault="00000000">
      <w:r>
        <w:t>______________________________________________________________________</w:t>
      </w:r>
    </w:p>
    <w:p w14:paraId="50BC3337" w14:textId="77777777" w:rsidR="00BE503D" w:rsidRDefault="00000000">
      <w:r>
        <w:t>______________________________________________________________________</w:t>
      </w:r>
    </w:p>
    <w:p w14:paraId="5F05A15E" w14:textId="77777777" w:rsidR="00BE503D" w:rsidRDefault="00000000">
      <w:r>
        <w:t>4. Do you feel adequately trained to use Freshservice in your daily tasks? (Yes / No / Needs More Training)</w:t>
      </w:r>
    </w:p>
    <w:p w14:paraId="760C6B90" w14:textId="77777777" w:rsidR="00BE503D" w:rsidRDefault="00000000">
      <w:r>
        <w:t>______________________________________________________________________</w:t>
      </w:r>
    </w:p>
    <w:p w14:paraId="55875A0A" w14:textId="77777777" w:rsidR="00BE503D" w:rsidRDefault="00000000">
      <w:r>
        <w:t>______________________________________________________________________</w:t>
      </w:r>
    </w:p>
    <w:p w14:paraId="44960CAC" w14:textId="77777777" w:rsidR="00BE503D" w:rsidRDefault="00000000">
      <w:r>
        <w:t>5. How intuitive is the Freshservice interface for completing your work? (Very Easy / Easy / Average / Difficult)</w:t>
      </w:r>
    </w:p>
    <w:p w14:paraId="4B70F08F" w14:textId="77777777" w:rsidR="00BE503D" w:rsidRDefault="00000000">
      <w:r>
        <w:t>______________________________________________________________________</w:t>
      </w:r>
    </w:p>
    <w:p w14:paraId="46C98221" w14:textId="77777777" w:rsidR="00BE503D" w:rsidRDefault="00000000">
      <w:r>
        <w:t>______________________________________________________________________</w:t>
      </w:r>
    </w:p>
    <w:p w14:paraId="3B920035" w14:textId="77777777" w:rsidR="00BE503D" w:rsidRDefault="00000000">
      <w:r>
        <w:t>6. Have you experienced any major issues post go-live? (If yes, please describe)</w:t>
      </w:r>
    </w:p>
    <w:p w14:paraId="6B1ED162" w14:textId="77777777" w:rsidR="00BE503D" w:rsidRDefault="00000000">
      <w:r>
        <w:t>______________________________________________________________________</w:t>
      </w:r>
    </w:p>
    <w:p w14:paraId="18539E88" w14:textId="77777777" w:rsidR="00BE503D" w:rsidRDefault="00000000">
      <w:r>
        <w:t>______________________________________________________________________</w:t>
      </w:r>
    </w:p>
    <w:p w14:paraId="5AF579AF" w14:textId="77777777" w:rsidR="00BE503D" w:rsidRDefault="00000000">
      <w:r>
        <w:lastRenderedPageBreak/>
        <w:t>7. What modules do you use most frequently? (e.g., Incidents, Service Requests, Changes, Knowledge Base)</w:t>
      </w:r>
    </w:p>
    <w:p w14:paraId="164A03D8" w14:textId="77777777" w:rsidR="00BE503D" w:rsidRDefault="00000000">
      <w:r>
        <w:t>______________________________________________________________________</w:t>
      </w:r>
    </w:p>
    <w:p w14:paraId="30824412" w14:textId="77777777" w:rsidR="00BE503D" w:rsidRDefault="00000000">
      <w:r>
        <w:t>______________________________________________________________________</w:t>
      </w:r>
    </w:p>
    <w:p w14:paraId="107A2EC6" w14:textId="77777777" w:rsidR="00BE503D" w:rsidRDefault="00000000">
      <w:r>
        <w:t>8. Are there any areas of Freshservice you find underutilized or confusing?</w:t>
      </w:r>
    </w:p>
    <w:p w14:paraId="3A61194D" w14:textId="77777777" w:rsidR="00BE503D" w:rsidRDefault="00000000">
      <w:r>
        <w:t>______________________________________________________________________</w:t>
      </w:r>
    </w:p>
    <w:p w14:paraId="3A1481BB" w14:textId="77777777" w:rsidR="00BE503D" w:rsidRDefault="00000000">
      <w:r>
        <w:t>______________________________________________________________________</w:t>
      </w:r>
    </w:p>
    <w:p w14:paraId="3FC1A5D8" w14:textId="77777777" w:rsidR="00BE503D" w:rsidRDefault="00000000">
      <w:r>
        <w:t>9. What suggestions do you have for improving the system or support going forward?</w:t>
      </w:r>
    </w:p>
    <w:p w14:paraId="0304312E" w14:textId="77777777" w:rsidR="00BE503D" w:rsidRDefault="00000000">
      <w:r>
        <w:t>______________________________________________________________________</w:t>
      </w:r>
    </w:p>
    <w:p w14:paraId="52DF5FCB" w14:textId="77777777" w:rsidR="00BE503D" w:rsidRDefault="00000000">
      <w:r>
        <w:t>______________________________________________________________________</w:t>
      </w:r>
    </w:p>
    <w:p w14:paraId="5E6ABD6C" w14:textId="77777777" w:rsidR="00BE503D" w:rsidRDefault="00000000">
      <w:r>
        <w:t>10. Would you recommend the Freshservice platform to other departments or teams? (Yes / No / Maybe)</w:t>
      </w:r>
    </w:p>
    <w:p w14:paraId="3FF1BE70" w14:textId="77777777" w:rsidR="00BE503D" w:rsidRDefault="00000000">
      <w:r>
        <w:t>______________________________________________________________________</w:t>
      </w:r>
    </w:p>
    <w:p w14:paraId="38239F3C" w14:textId="77777777" w:rsidR="00BE503D" w:rsidRDefault="00000000">
      <w:r>
        <w:t>______________________________________________________________________</w:t>
      </w:r>
    </w:p>
    <w:p w14:paraId="49A0A4C0" w14:textId="77777777" w:rsidR="00BE503D" w:rsidRDefault="00000000">
      <w:r>
        <w:br/>
        <w:t>Thank you for your feedback! Your input will help us improve service delivery and drive continual improvement in line with ITIL best practices.</w:t>
      </w:r>
    </w:p>
    <w:sectPr w:rsidR="00BE503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138C" w14:textId="77777777" w:rsidR="00505271" w:rsidRDefault="00505271">
      <w:pPr>
        <w:spacing w:after="0" w:line="240" w:lineRule="auto"/>
      </w:pPr>
      <w:r>
        <w:separator/>
      </w:r>
    </w:p>
  </w:endnote>
  <w:endnote w:type="continuationSeparator" w:id="0">
    <w:p w14:paraId="7309A78F" w14:textId="77777777" w:rsidR="00505271" w:rsidRDefault="00505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3600" w14:textId="77777777" w:rsidR="00505271" w:rsidRDefault="00505271">
      <w:pPr>
        <w:spacing w:after="0" w:line="240" w:lineRule="auto"/>
      </w:pPr>
      <w:r>
        <w:separator/>
      </w:r>
    </w:p>
  </w:footnote>
  <w:footnote w:type="continuationSeparator" w:id="0">
    <w:p w14:paraId="54125CC3" w14:textId="77777777" w:rsidR="00505271" w:rsidRDefault="00505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5701788">
    <w:abstractNumId w:val="8"/>
  </w:num>
  <w:num w:numId="2" w16cid:durableId="1293488222">
    <w:abstractNumId w:val="6"/>
  </w:num>
  <w:num w:numId="3" w16cid:durableId="1303777293">
    <w:abstractNumId w:val="5"/>
  </w:num>
  <w:num w:numId="4" w16cid:durableId="1360861180">
    <w:abstractNumId w:val="4"/>
  </w:num>
  <w:num w:numId="5" w16cid:durableId="1704093930">
    <w:abstractNumId w:val="7"/>
  </w:num>
  <w:num w:numId="6" w16cid:durableId="1438402901">
    <w:abstractNumId w:val="3"/>
  </w:num>
  <w:num w:numId="7" w16cid:durableId="95299353">
    <w:abstractNumId w:val="2"/>
  </w:num>
  <w:num w:numId="8" w16cid:durableId="519701526">
    <w:abstractNumId w:val="1"/>
  </w:num>
  <w:num w:numId="9" w16cid:durableId="2090417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61D"/>
    <w:rsid w:val="00034616"/>
    <w:rsid w:val="0006063C"/>
    <w:rsid w:val="0015074B"/>
    <w:rsid w:val="0029639D"/>
    <w:rsid w:val="00326F90"/>
    <w:rsid w:val="00505271"/>
    <w:rsid w:val="00712C74"/>
    <w:rsid w:val="007F5115"/>
    <w:rsid w:val="00A91567"/>
    <w:rsid w:val="00AA1D8D"/>
    <w:rsid w:val="00B47730"/>
    <w:rsid w:val="00BE503D"/>
    <w:rsid w:val="00CB0664"/>
    <w:rsid w:val="00DA66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CEF45D"/>
  <w14:defaultImageDpi w14:val="300"/>
  <w15:docId w15:val="{C8DA12B3-59FE-6648-A437-E4889D89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3</cp:revision>
  <dcterms:created xsi:type="dcterms:W3CDTF">2013-12-23T23:15:00Z</dcterms:created>
  <dcterms:modified xsi:type="dcterms:W3CDTF">2025-07-12T17:23:00Z</dcterms:modified>
  <cp:category/>
</cp:coreProperties>
</file>